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"/>
      </w:pPr>
      <w:r>
        <w:rPr>
          <w:rFonts w:ascii="Arial" w:hAnsi="Arial"/>
          <w:b/>
          <w:color w:val="B7862E"/>
          <w:sz w:val="17"/>
        </w:rPr>
        <w:t>STUDENT HANDOUT | 60 MINUTES | PAGE 1</w:t>
      </w:r>
    </w:p>
    <w:p>
      <w:pPr>
        <w:pStyle w:val="Title"/>
      </w:pPr>
      <w:r>
        <w:t>Place, Time, and Landscape</w:t>
      </w:r>
    </w:p>
    <w:p>
      <w:r>
        <w:rPr>
          <w:b w:val="0"/>
          <w:sz w:val="18"/>
        </w:rPr>
        <w:t>Name: ______________________________  Class: __________________  Date: ______________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F3EFE4"/>
          </w:tcPr>
          <w:p>
            <w:r>
              <w:rPr>
                <w:b/>
                <w:color w:val="B7862E"/>
              </w:rPr>
              <w:t>Essential question</w:t>
              <w:br/>
            </w:r>
            <w:r>
              <w:t>Could a Wall Protect an Empire?</w:t>
            </w:r>
          </w:p>
        </w:tc>
      </w:tr>
    </w:tbl>
    <w:p>
      <w:pPr>
        <w:pStyle w:val="Heading1"/>
      </w:pPr>
      <w:r>
        <w:t>1. Locate the places</w:t>
      </w:r>
    </w:p>
    <w:p>
      <w:r>
        <w:rPr>
          <w:b w:val="0"/>
        </w:rPr>
        <w:t>Point to China on the locator. Circle the westernmost site below. Underline the two sites near Beijing.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6080760" cy="140870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p-print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80760" cy="14087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b/>
        </w:rPr>
        <w:t>Write one location comparison.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pStyle w:val="Heading1"/>
      </w:pPr>
      <w:r>
        <w:t>2. Put the periods in order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3168"/>
        <w:gridCol w:w="3456"/>
      </w:tblGrid>
      <w:tr>
        <w:tc>
          <w:tcPr>
            <w:tcW w:type="dxa" w:w="2160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Period</w:t>
            </w:r>
          </w:p>
        </w:tc>
        <w:tc>
          <w:tcPr>
            <w:tcW w:type="dxa" w:w="3168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Approximate dates</w:t>
            </w:r>
          </w:p>
        </w:tc>
        <w:tc>
          <w:tcPr>
            <w:tcW w:type="dxa" w:w="3456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Write 1, 2, or 3</w:t>
            </w:r>
          </w:p>
        </w:tc>
      </w:tr>
      <w:tr>
        <w:tc>
          <w:tcPr>
            <w:tcW w:type="dxa" w:w="2160"/>
            <w:vAlign w:val="center"/>
          </w:tcPr>
          <w:p>
            <w:r>
              <w:rPr>
                <w:sz w:val="18"/>
              </w:rPr>
              <w:t>Qin</w:t>
            </w:r>
          </w:p>
        </w:tc>
        <w:tc>
          <w:tcPr>
            <w:tcW w:type="dxa" w:w="3168"/>
            <w:vAlign w:val="center"/>
          </w:tcPr>
          <w:p>
            <w:r>
              <w:rPr>
                <w:sz w:val="18"/>
              </w:rPr>
              <w:t>221-206 BCE</w:t>
            </w:r>
          </w:p>
        </w:tc>
        <w:tc>
          <w:tcPr>
            <w:tcW w:type="dxa" w:w="3456"/>
            <w:vAlign w:val="center"/>
          </w:tcPr>
          <w:p>
            <w:r>
              <w:rPr>
                <w:sz w:val="18"/>
              </w:rPr>
              <w:t>_____</w:t>
            </w:r>
          </w:p>
        </w:tc>
      </w:tr>
      <w:tr>
        <w:tc>
          <w:tcPr>
            <w:tcW w:type="dxa" w:w="2160"/>
            <w:vAlign w:val="center"/>
            <w:shd w:fill="F3EFE4"/>
          </w:tcPr>
          <w:p>
            <w:r>
              <w:rPr>
                <w:sz w:val="18"/>
              </w:rPr>
              <w:t>Han</w:t>
            </w:r>
          </w:p>
        </w:tc>
        <w:tc>
          <w:tcPr>
            <w:tcW w:type="dxa" w:w="3168"/>
            <w:vAlign w:val="center"/>
            <w:shd w:fill="F3EFE4"/>
          </w:tcPr>
          <w:p>
            <w:r>
              <w:rPr>
                <w:sz w:val="18"/>
              </w:rPr>
              <w:t>206 BCE-220 CE</w:t>
            </w:r>
          </w:p>
        </w:tc>
        <w:tc>
          <w:tcPr>
            <w:tcW w:type="dxa" w:w="3456"/>
            <w:vAlign w:val="center"/>
            <w:shd w:fill="F3EFE4"/>
          </w:tcPr>
          <w:p>
            <w:r>
              <w:rPr>
                <w:sz w:val="18"/>
              </w:rPr>
              <w:t>_____</w:t>
            </w:r>
          </w:p>
        </w:tc>
      </w:tr>
      <w:tr>
        <w:tc>
          <w:tcPr>
            <w:tcW w:type="dxa" w:w="2160"/>
            <w:vAlign w:val="center"/>
          </w:tcPr>
          <w:p>
            <w:r>
              <w:rPr>
                <w:sz w:val="18"/>
              </w:rPr>
              <w:t>Ming</w:t>
            </w:r>
          </w:p>
        </w:tc>
        <w:tc>
          <w:tcPr>
            <w:tcW w:type="dxa" w:w="3168"/>
            <w:vAlign w:val="center"/>
          </w:tcPr>
          <w:p>
            <w:r>
              <w:rPr>
                <w:sz w:val="18"/>
              </w:rPr>
              <w:t>1368-1644 CE</w:t>
            </w:r>
          </w:p>
        </w:tc>
        <w:tc>
          <w:tcPr>
            <w:tcW w:type="dxa" w:w="3456"/>
            <w:vAlign w:val="center"/>
          </w:tcPr>
          <w:p>
            <w:r>
              <w:rPr>
                <w:sz w:val="18"/>
              </w:rPr>
              <w:t>_____</w:t>
            </w:r>
          </w:p>
        </w:tc>
      </w:tr>
    </w:tbl>
    <w:p>
      <w:r>
        <w:rPr>
          <w:b/>
        </w:rPr>
        <w:t>Circle the period connected to much of the brick-and-stone wall seen near Beijing today: Qin / Han / Ming</w:t>
      </w:r>
    </w:p>
    <w:p>
      <w:r>
        <w:br w:type="page"/>
      </w:r>
    </w:p>
    <w:p>
      <w:pPr>
        <w:spacing w:after="20"/>
      </w:pPr>
      <w:r>
        <w:rPr>
          <w:rFonts w:ascii="Arial" w:hAnsi="Arial"/>
          <w:b/>
          <w:color w:val="B7862E"/>
          <w:sz w:val="17"/>
        </w:rPr>
        <w:t>STUDENT HANDOUT | 60 MINUTES | PAGE 2</w:t>
      </w:r>
    </w:p>
    <w:p>
      <w:pPr>
        <w:pStyle w:val="Title"/>
      </w:pPr>
      <w:r>
        <w:t>Structure and Signaling</w:t>
      </w:r>
    </w:p>
    <w:p>
      <w:r>
        <w:rPr>
          <w:b w:val="0"/>
          <w:sz w:val="18"/>
        </w:rPr>
        <w:t>Name: ______________________________  Class: __________________  Date: ______________</w:t>
      </w:r>
    </w:p>
    <w:p>
      <w:pPr>
        <w:pStyle w:val="Heading1"/>
      </w:pPr>
      <w:r>
        <w:t>3. Match a visible part to a possible job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943600" cy="222885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hoto-blank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288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b/>
        </w:rPr>
        <w:t>Label 1-3 using: Tower | Battlements | Walkway. Battlements are raised sections and gaps that give guards cover.</w:t>
      </w:r>
    </w:p>
    <w:p>
      <w:r>
        <w:rPr>
          <w:b/>
        </w:rPr>
        <w:t>Use one photograph detail as evidence for one match.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pStyle w:val="Heading1"/>
      </w:pPr>
      <w:r>
        <w:t>4. Trace the message</w:t>
      </w:r>
    </w:p>
    <w:p>
      <w:r>
        <w:rPr>
          <w:b w:val="0"/>
        </w:rPr>
        <w:t>Draw arrows from A to B to C in clear weather. In the foggy row, mark where the relay may stop.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715000" cy="204787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warning-blank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0478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b/>
        </w:rPr>
        <w:t>What condition helps the signal travel?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r>
        <w:rPr>
          <w:b/>
        </w:rPr>
        <w:t>How could fog change the result?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r>
        <w:br w:type="page"/>
      </w:r>
    </w:p>
    <w:p>
      <w:pPr>
        <w:spacing w:after="20"/>
      </w:pPr>
      <w:r>
        <w:rPr>
          <w:rFonts w:ascii="Arial" w:hAnsi="Arial"/>
          <w:b/>
          <w:color w:val="B7862E"/>
          <w:sz w:val="17"/>
        </w:rPr>
        <w:t>STUDENT HANDOUT | 60 MINUTES | PAGE 3</w:t>
      </w:r>
    </w:p>
    <w:p>
      <w:pPr>
        <w:pStyle w:val="Title"/>
      </w:pPr>
      <w:r>
        <w:t>Evidence and a Group Decision</w:t>
      </w:r>
    </w:p>
    <w:p>
      <w:r>
        <w:rPr>
          <w:b w:val="0"/>
          <w:sz w:val="18"/>
        </w:rPr>
        <w:t>Name: ______________________________  Class: __________________  Date: ______________</w:t>
      </w:r>
    </w:p>
    <w:p>
      <w:pPr>
        <w:pStyle w:val="Heading1"/>
      </w:pPr>
      <w:r>
        <w:t>5. Follow the supplies</w:t>
      </w:r>
    </w:p>
    <w:p>
      <w:r>
        <w:rPr>
          <w:b w:val="0"/>
        </w:rPr>
        <w:t>Number the steps from 1 to 4: ____ grain is loaded; ____ carriers and pack animals use the road; ____ food reaches the fort; ____ guards stay at their posts.</w:t>
      </w:r>
    </w:p>
    <w:p>
      <w:r>
        <w:rPr>
          <w:b/>
        </w:rPr>
        <w:t>Explain how a damaged road could affect guards.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pStyle w:val="Heading1"/>
      </w:pPr>
      <w:r>
        <w:t>6. Find evidence</w:t>
      </w:r>
    </w:p>
    <w:p>
      <w:r>
        <w:rPr>
          <w:b w:val="0"/>
        </w:rPr>
        <w:t>Read the two short research notes on your group evidence page. Underline one detail about supplies and circle one detail about crossing or exchange.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Evidence I found</w:t>
            </w:r>
          </w:p>
        </w:tc>
        <w:tc>
          <w:tcPr>
            <w:tcW w:type="dxa" w:w="4680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What it may show</w:t>
            </w:r>
          </w:p>
        </w:tc>
      </w:tr>
      <w:tr>
        <w:trPr>
          <w:trHeight w:val="864"/>
        </w:trPr>
        <w:tc>
          <w:tcPr>
            <w:tcW w:type="dxa" w:w="4680"/>
            <w:vAlign w:val="center"/>
          </w:tcPr>
          <w:p>
            <w:r>
              <w:rPr>
                <w:sz w:val="18"/>
              </w:rPr>
              <w:t>________________________________</w:t>
            </w:r>
          </w:p>
        </w:tc>
        <w:tc>
          <w:tcPr>
            <w:tcW w:type="dxa" w:w="4680"/>
            <w:vAlign w:val="center"/>
          </w:tcPr>
          <w:p>
            <w:r>
              <w:rPr>
                <w:sz w:val="18"/>
              </w:rPr>
              <w:t>________________________________</w:t>
            </w:r>
          </w:p>
        </w:tc>
      </w:tr>
      <w:tr>
        <w:trPr>
          <w:trHeight w:val="864"/>
        </w:trPr>
        <w:tc>
          <w:tcPr>
            <w:tcW w:type="dxa" w:w="4680"/>
            <w:vAlign w:val="center"/>
            <w:shd w:fill="F3EFE4"/>
          </w:tcPr>
          <w:p>
            <w:r>
              <w:rPr>
                <w:sz w:val="18"/>
              </w:rPr>
              <w:t>________________________________</w:t>
            </w:r>
          </w:p>
        </w:tc>
        <w:tc>
          <w:tcPr>
            <w:tcW w:type="dxa" w:w="4680"/>
            <w:vAlign w:val="center"/>
            <w:shd w:fill="F3EFE4"/>
          </w:tcPr>
          <w:p>
            <w:r>
              <w:rPr>
                <w:sz w:val="18"/>
              </w:rPr>
              <w:t>________________________________</w:t>
            </w:r>
          </w:p>
        </w:tc>
      </w:tr>
    </w:tbl>
    <w:p>
      <w:pPr>
        <w:pStyle w:val="Heading1"/>
      </w:pPr>
      <w:r>
        <w:t>7. Record your group's choices</w:t>
      </w:r>
    </w:p>
    <w:p>
      <w:r>
        <w:rPr>
          <w:b w:val="0"/>
        </w:rPr>
        <w:t>Use the separate Group Evidence and Plan page. Your group chooses two improvements, gives two specific reasons, and names one remaining risk.</w:t>
      </w:r>
    </w:p>
    <w:p>
      <w:r>
        <w:br w:type="page"/>
      </w:r>
    </w:p>
    <w:p>
      <w:pPr>
        <w:spacing w:after="20"/>
      </w:pPr>
      <w:r>
        <w:rPr>
          <w:rFonts w:ascii="Arial" w:hAnsi="Arial"/>
          <w:b/>
          <w:color w:val="B7862E"/>
          <w:sz w:val="17"/>
        </w:rPr>
        <w:t>STUDENT HANDOUT | 60 MINUTES | PAGE 4</w:t>
      </w:r>
    </w:p>
    <w:p>
      <w:pPr>
        <w:pStyle w:val="Title"/>
      </w:pPr>
      <w:r>
        <w:t>My Answer and Exit Check</w:t>
      </w:r>
    </w:p>
    <w:p>
      <w:r>
        <w:rPr>
          <w:b w:val="0"/>
          <w:sz w:val="18"/>
        </w:rPr>
        <w:t>Name: ______________________________  Class: __________________  Date: ______________</w:t>
      </w:r>
    </w:p>
    <w:p>
      <w:pPr>
        <w:pStyle w:val="Heading1"/>
      </w:pPr>
      <w:r>
        <w:t>8. Answer the essential question</w:t>
      </w:r>
    </w:p>
    <w:p>
      <w:r>
        <w:rPr>
          <w:b w:val="0"/>
        </w:rPr>
        <w:t>Write 4-5 sentences. Make a judgment, use two specific details, explain how they support your judgment, and include one limit.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pStyle w:val="Heading1"/>
      </w:pPr>
      <w:r>
        <w:t>9. Exit check</w:t>
      </w:r>
    </w:p>
    <w:p>
      <w:pPr>
        <w:pStyle w:val="ListNumber"/>
      </w:pPr>
      <w:r>
        <w:t>Look at the projected photograph. Name one visible feature and explain what it could help people do. ______________________________</w:t>
      </w:r>
    </w:p>
    <w:p>
      <w:pPr>
        <w:pStyle w:val="ListNumber"/>
      </w:pPr>
      <w:r>
        <w:t>Put these in order from earliest to latest: Han, Ming, Qin. __________________________</w:t>
      </w:r>
    </w:p>
    <w:p>
      <w:pPr>
        <w:pStyle w:val="ListNumber"/>
      </w:pPr>
      <w:r>
        <w:t>Why could a wall alone not guarantee safety? ______________________________</w:t>
      </w:r>
    </w:p>
    <w:sectPr w:rsidR="00FC693F" w:rsidRPr="0006063C" w:rsidSect="00034616">
      <w:footerReference w:type="default" r:id="rId12"/>
      <w:pgSz w:w="12240" w:h="15840"/>
      <w:pgMar w:top="648" w:right="792" w:bottom="648" w:left="792" w:header="317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66568"/>
        <w:sz w:val="15"/>
      </w:rPr>
      <w:t>Student Handout 60  |  China History Studio  |  v2.3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color w:val="17333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60" w:after="100"/>
      <w:outlineLvl w:val="0"/>
    </w:pPr>
    <w:rPr>
      <w:rFonts w:asciiTheme="majorHAnsi" w:eastAsiaTheme="majorEastAsia" w:hAnsiTheme="majorHAnsi" w:cstheme="majorBidi" w:ascii="Georgia" w:hAnsi="Georgia"/>
      <w:b/>
      <w:bCs/>
      <w:color w:val="123B3D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6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B7862E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60"/>
      <w:contextualSpacing/>
    </w:pPr>
    <w:rPr>
      <w:rFonts w:asciiTheme="majorHAnsi" w:eastAsiaTheme="majorEastAsia" w:hAnsiTheme="majorHAnsi" w:cstheme="majorBidi" w:ascii="Georgia" w:hAnsi="Georgia"/>
      <w:b/>
      <w:color w:val="123B3D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rPr>
      <w:rFonts w:ascii="Arial" w:hAnsi="Arial"/>
      <w:color w:val="56656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