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</w:pPr>
      <w:r>
        <w:rPr>
          <w:rFonts w:ascii="Arial" w:hAnsi="Arial"/>
          <w:b/>
          <w:color w:val="B7862E"/>
          <w:sz w:val="17"/>
        </w:rPr>
        <w:t>10-15 MINUTE HOMEWORK</w:t>
      </w:r>
    </w:p>
    <w:p>
      <w:pPr>
        <w:pStyle w:val="Title"/>
      </w:pPr>
      <w:r>
        <w:t>Three Places, One Explanation</w:t>
      </w:r>
    </w:p>
    <w:p>
      <w:r>
        <w:rPr>
          <w:b w:val="0"/>
          <w:sz w:val="18"/>
        </w:rPr>
        <w:t>Name: ______________________________  Class: __________________  Date: ______________</w:t>
      </w:r>
    </w:p>
    <w:p>
      <w:r>
        <w:rPr>
          <w:b w:val="0"/>
        </w:rPr>
        <w:t>Use only this page and what you learned in class. No internet search is required.</w:t>
      </w:r>
    </w:p>
    <w:p>
      <w:pPr>
        <w:pStyle w:val="Heading1"/>
      </w:pPr>
      <w:r>
        <w:t>1. Mark three places</w:t>
      </w:r>
    </w:p>
    <w:p>
      <w:r>
        <w:rPr>
          <w:b w:val="0"/>
        </w:rPr>
        <w:t>Find all three labeled sites: Badaling, Jinshanling, and Yumen Pass area. Add a triangle beside the two mountain sites near Beijing. Add a sun beside the desert-edge site in the northwest.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806440" cy="134515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p-print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06440" cy="134515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2. Write 50-80 words</w:t>
      </w:r>
    </w:p>
    <w:p>
      <w:r>
        <w:rPr>
          <w:b w:val="0"/>
        </w:rPr>
        <w:t>Explain how location, people, and supplies affected what a wall could do. Use at least two of the three places on the map and include one limit.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E8F0EF"/>
          </w:tcPr>
          <w:p>
            <w:r>
              <w:rPr>
                <w:b/>
                <w:color w:val="B7862E"/>
              </w:rPr>
              <w:t>Optional language support</w:t>
              <w:br/>
            </w:r>
            <w:r>
              <w:t>The site at ___ is near ___. This location could help because ___. People also needed ___. However, a wall could not ___.</w:t>
            </w:r>
          </w:p>
        </w:tc>
      </w:tr>
    </w:tbl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sectPr w:rsidR="00FC693F" w:rsidRPr="0006063C" w:rsidSect="00034616">
      <w:footerReference w:type="default" r:id="rId10"/>
      <w:pgSz w:w="12240" w:h="15840"/>
      <w:pgMar w:top="648" w:right="792" w:bottom="648" w:left="792" w:header="317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66568"/>
        <w:sz w:val="15"/>
      </w:rPr>
      <w:t>Homework  |  China History Studio  |  v2.3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color w:val="17333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60" w:after="100"/>
      <w:outlineLvl w:val="0"/>
    </w:pPr>
    <w:rPr>
      <w:rFonts w:asciiTheme="majorHAnsi" w:eastAsiaTheme="majorEastAsia" w:hAnsiTheme="majorHAnsi" w:cstheme="majorBidi" w:ascii="Georgia" w:hAnsi="Georgia"/>
      <w:b/>
      <w:bCs/>
      <w:color w:val="123B3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6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B7862E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60"/>
      <w:contextualSpacing/>
    </w:pPr>
    <w:rPr>
      <w:rFonts w:asciiTheme="majorHAnsi" w:eastAsiaTheme="majorEastAsia" w:hAnsiTheme="majorHAnsi" w:cstheme="majorBidi" w:ascii="Georgia" w:hAnsi="Georgia"/>
      <w:b/>
      <w:color w:val="123B3D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rial" w:hAnsi="Arial"/>
      <w:color w:val="56656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