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"/>
      </w:pPr>
      <w:r>
        <w:rPr>
          <w:rFonts w:ascii="Arial" w:hAnsi="Arial"/>
          <w:b/>
          <w:color w:val="B7862E"/>
          <w:sz w:val="17"/>
        </w:rPr>
        <w:t>OPTIONAL ASSESSMENT</w:t>
      </w:r>
    </w:p>
    <w:p>
      <w:pPr>
        <w:pStyle w:val="Title"/>
      </w:pPr>
      <w:r>
        <w:t>The Great Wall: Short Quiz</w:t>
      </w:r>
    </w:p>
    <w:p>
      <w:r>
        <w:rPr>
          <w:b w:val="0"/>
          <w:sz w:val="18"/>
        </w:rPr>
        <w:t>Name: ______________________________  Class: __________________  Date: ______________</w:t>
      </w:r>
    </w:p>
    <w:p>
      <w:r>
        <w:rPr>
          <w:b w:val="0"/>
        </w:rPr>
        <w:t>Circle or write the best answer. Use complete ideas when a question asks you to explain.</w:t>
      </w:r>
    </w:p>
    <w:p>
      <w:pPr>
        <w:pStyle w:val="ListNumber"/>
      </w:pPr>
      <w:r>
        <w:t>Which order is correct from earliest to latest?</w:t>
        <w:br/>
        <w:t>A. Ming, Han, Qin    B. Qin, Han, Ming    C. Han, Qin, Ming</w:t>
      </w:r>
    </w:p>
    <w:p>
      <w:pPr>
        <w:pStyle w:val="ListNumber"/>
      </w:pPr>
      <w:r>
        <w:t>Look at the photograph. Which numbered feature could help guards watch and send a warning? Explain one visible clue.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4389120" cy="164592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hoto-blan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1645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pStyle w:val="ListNumber"/>
      </w:pPr>
      <w:r>
        <w:t>Why could fog interrupt a warning system?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pStyle w:val="ListNumber"/>
      </w:pPr>
      <w:r>
        <w:t>How could a damaged supply road affect guards at a fort?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pStyle w:val="ListNumber"/>
      </w:pPr>
      <w:r>
        <w:t>Complete the explanation with one benefit and one limit: A wall could help protect an empire because ____________. However, ____________.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p>
      <w:pPr>
        <w:spacing w:after="140"/>
      </w:pPr>
      <w:r>
        <w:rPr>
          <w:color w:val="889394"/>
          <w:sz w:val="16"/>
        </w:rPr>
        <w:t>________________________________________________________________________________</w:t>
      </w:r>
    </w:p>
    <w:sectPr w:rsidR="00FC693F" w:rsidRPr="0006063C" w:rsidSect="00034616">
      <w:footerReference w:type="default" r:id="rId10"/>
      <w:pgSz w:w="12240" w:h="15840"/>
      <w:pgMar w:top="648" w:right="792" w:bottom="648" w:left="792" w:header="317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66568"/>
        <w:sz w:val="15"/>
      </w:rPr>
      <w:t>Short Quiz  |  China History Studio  |  v2.3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color w:val="17333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60" w:after="100"/>
      <w:outlineLvl w:val="0"/>
    </w:pPr>
    <w:rPr>
      <w:rFonts w:asciiTheme="majorHAnsi" w:eastAsiaTheme="majorEastAsia" w:hAnsiTheme="majorHAnsi" w:cstheme="majorBidi" w:ascii="Georgia" w:hAnsi="Georgia"/>
      <w:b/>
      <w:bCs/>
      <w:color w:val="123B3D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6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B7862E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60"/>
      <w:contextualSpacing/>
    </w:pPr>
    <w:rPr>
      <w:rFonts w:asciiTheme="majorHAnsi" w:eastAsiaTheme="majorEastAsia" w:hAnsiTheme="majorHAnsi" w:cstheme="majorBidi" w:ascii="Georgia" w:hAnsi="Georgia"/>
      <w:b/>
      <w:color w:val="123B3D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rPr>
      <w:rFonts w:ascii="Arial" w:hAnsi="Arial"/>
      <w:color w:val="56656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